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>UG - DG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04597033" name="019f6ed0-0f9b-717f-a77f-de106e1bb76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48636107" name="019f6ed0-0f9b-717f-a77f-de106e1bb76e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Keller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59918626" name="019f6ed2-a863-7a62-8920-e167f6e7601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53406604" name="019f6ed2-a863-7a62-8920-e167f6e7601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>EG - DG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67958175" name="019f6ed3-c433-7494-afd9-e422951651a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36687515" name="019f6ed3-c433-7494-afd9-e422951651ab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7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Weinbergstrasse 8, Lommis</w:t>
          </w:r>
        </w:p>
        <w:p>
          <w:pPr>
            <w:spacing w:before="0" w:after="0"/>
          </w:pPr>
          <w:r>
            <w:t>1079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footer.xml" Type="http://schemas.openxmlformats.org/officeDocument/2006/relationships/footer" Id="rId7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